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und Esszimmer</w:t>
            </w:r>
          </w:p>
          <w:p>
            <w:pPr>
              <w:spacing w:before="0" w:after="0"/>
            </w:pPr>
            <w:r>
              <w:t>OG/ 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Deckenanschluss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56436991" name="019f36eb-3b14-7a2d-85f9-3d4638e624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2375732" name="019f36eb-3b14-7a2d-85f9-3d4638e6240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5360560" name="019f36eb-ae9e-7a20-bc64-fca545021b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9526174" name="019f36eb-ae9e-7a20-bc64-fca545021be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